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362792" name="11cf4770-ed32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008125" name="11cf4770-ed32-11f0-a021-35a17ea9e94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7705483" name="27b9ef90-ed32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85814" name="27b9ef90-ed32-11f0-a021-35a17ea9e9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8940728" name="e4a2fd40-ed32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968891" name="e4a2fd40-ed32-11f0-a021-35a17ea9e9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6321305" name="a42ae6d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911605" name="a42ae6d0-ed35-11f0-a021-35a17ea9e94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0457422" name="b77bd14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769249" name="b77bd140-ed35-11f0-a021-35a17ea9e94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6221642" name="dcb5157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32390" name="dcb51570-ed35-11f0-a021-35a17ea9e9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339355" name="efb85510-ed35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056197" name="efb85510-ed35-11f0-a021-35a17ea9e94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Ofen </w:t>
            </w:r>
          </w:p>
        </w:tc>
        <w:tc>
          <w:p>
            <w:pPr>
              <w:spacing w:before="0" w:after="0" w:line="240" w:lineRule="auto"/>
            </w:pPr>
            <w:r>
              <w:t>Ofen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4044100" name="5c653980-ed36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937148" name="5c653980-ed36-11f0-a021-35a17ea9e94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9961021" name="7c767400-ed36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543595" name="7c767400-ed36-11f0-a021-35a17ea9e9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0770003" name="8a58fcf0-ed36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076449" name="8a58fcf0-ed36-11f0-a021-35a17ea9e94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08245" name="4fc65eb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517000" name="4fc65eb0-ed37-11f0-a021-35a17ea9e94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097132" name="6163ccc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289562" name="6163ccc0-ed37-11f0-a021-35a17ea9e94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720061" name="771822a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144433" name="771822a0-ed37-11f0-a021-35a17ea9e94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454926" name="e3993c2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995577" name="e3993c20-ed37-11f0-a021-35a17ea9e9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1620467" name="f34b2de0-ed37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814053" name="f34b2de0-ed37-11f0-a021-35a17ea9e94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225668" name="028f1b90-ed3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395513" name="028f1b90-ed38-11f0-a021-35a17ea9e9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6652526" name="ca3f6870-ed3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234931" name="ca3f6870-ed38-11f0-a021-35a17ea9e94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6030087" name="f8f8c5d0-ed3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407225" name="f8f8c5d0-ed38-11f0-a021-35a17ea9e94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931634" name="0a8d3330-ed3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925129" name="0a8d3330-ed39-11f0-a021-35a17ea9e94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289281" name="32e945c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532696" name="32e945c0-ed3a-11f0-a021-35a17ea9e94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2926462" name="459d05d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80027" name="459d05d0-ed3a-11f0-a021-35a17ea9e94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724845" name="c4d9f5b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586089" name="c4d9f5b0-ed3a-11f0-a021-35a17ea9e94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3931330" name="79458290-ed3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330668" name="79458290-ed3a-11f0-a021-35a17ea9e9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611802" name="05e7b510-ed3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358227" name="05e7b510-ed3b-11f0-a021-35a17ea9e94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Carport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8714221" name="46b9cb00-ed3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347132" name="46b9cb00-ed3b-11f0-a021-35a17ea9e94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Schmittengässli 4, 5604 Hendschiken</w:t>
          </w:r>
        </w:p>
        <w:p>
          <w:pPr>
            <w:spacing w:before="0" w:after="0"/>
          </w:pPr>
          <w:r>
            <w:t>662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